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3477857" name="06cd41e0-63b9-11f0-83b7-a58d05dd2a1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753605" name="06cd41e0-63b9-11f0-83b7-a58d05dd2a1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325766" name="1ad2af40-63b9-11f0-a467-9374572d7d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2003396" name="1ad2af40-63b9-11f0-a467-9374572d7d5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1440304" name="2d849a90-63b9-11f0-810d-9f8ee63b63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3822400" name="2d849a90-63b9-11f0-810d-9f8ee63b63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4387625" name="3ec96150-63b9-11f0-b756-1518c415fb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052673" name="3ec96150-63b9-11f0-b756-1518c415fb5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4552183" name="cc14cc20-63b9-11f0-8354-295e5b7a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7175790" name="cc14cc20-63b9-11f0-8354-295e5b7a07d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9561689" name="e0718140-63b9-11f0-9e16-f1dbde5ebdb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5426961" name="e0718140-63b9-11f0-9e16-f1dbde5ebdb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1022861" name="f0965910-63b9-11f0-9ba0-f9798b5606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9693328" name="f0965910-63b9-11f0-9ba0-f9798b5606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25050753" name="61ac8b10-63ba-11f0-9c69-65838ff1a6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9229437" name="61ac8b10-63ba-11f0-9c69-65838ff1a6b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06541907" name="75cbc200-63ba-11f0-9227-8142616b1d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463180" name="75cbc200-63ba-11f0-9227-8142616b1dd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2101770" name="873c7ac0-63ba-11f0-be9f-89a30cc930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4708162" name="873c7ac0-63ba-11f0-be9f-89a30cc9305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9349668" name="41947d50-63bb-11f0-a29a-eb7f4b3aa3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4710260" name="41947d50-63bb-11f0-a29a-eb7f4b3aa3a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3331361" name="57b354d0-63bb-11f0-bb53-55f5b0c865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2257577" name="57b354d0-63bb-11f0-bb53-55f5b0c8654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2358764" name="6d4ecb80-63bb-11f0-be5e-8f31ec79c1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3207857" name="6d4ecb80-63bb-11f0-be5e-8f31ec79c17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9563920" name="8601bb60-63bb-11f0-a0cc-23c3f32ee6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5326789" name="8601bb60-63bb-11f0-a0cc-23c3f32ee66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8071248" name="ccf0f3f0-63bc-11f0-b483-4f7d1d552b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4179404" name="ccf0f3f0-63bc-11f0-b483-4f7d1d552b8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